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Coding meeting messy notes</w:t>
      </w:r>
    </w:p>
    <w:p>
      <w:r>
        <w:t>The team discussed merging setup friction with onboarding difficulty.</w:t>
      </w:r>
    </w:p>
    <w:p>
      <w:r>
        <w:t>No final coding decision is recorded in this document.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